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Garage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68092939" name="89bcfef0-1652-11f1-bfda-09d729af22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9334095" name="89bcfef0-1652-11f1-bfda-09d729af222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Vorratskeller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72042527" name="244b7e60-1653-11f1-bfda-09d729af22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056025" name="244b7e60-1653-11f1-bfda-09d729af222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12826253" name="aed5f470-1653-11f1-bfda-09d729af222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4346623" name="aed5f470-1653-11f1-bfda-09d729af222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Schwantlern 63, 9056 Gais</w:t>
          </w:r>
        </w:p>
        <w:p>
          <w:pPr>
            <w:spacing w:before="0" w:after="0"/>
          </w:pPr>
          <w:r>
            <w:t>766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